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652" w:rsidRDefault="001D1652" w:rsidP="001D1652"/>
    <w:p w:rsidR="001D1652" w:rsidRDefault="001D1652" w:rsidP="001D1652"/>
    <w:p w:rsidR="001D1652" w:rsidRDefault="001D1652" w:rsidP="001D1652"/>
    <w:p w:rsidR="001D1652" w:rsidRDefault="001D1652" w:rsidP="001D1652">
      <w:bookmarkStart w:id="0" w:name="_GoBack"/>
      <w:bookmarkEnd w:id="0"/>
      <w:r>
        <w:t xml:space="preserve">CODIGO ESFINGE </w:t>
      </w:r>
    </w:p>
    <w:p w:rsidR="001D1652" w:rsidRDefault="001D1652" w:rsidP="001D1652">
      <w:r>
        <w:t>LICITAÇÃO 041/2026.</w:t>
      </w:r>
    </w:p>
    <w:p w:rsidR="001D1652" w:rsidRDefault="001D1652" w:rsidP="001D1652"/>
    <w:p w:rsidR="002278F1" w:rsidRPr="001D1652" w:rsidRDefault="001D1652" w:rsidP="001D1652">
      <w:r>
        <w:t>9CBE56BF69F1B9C4369D5719180F18D86CB57909</w:t>
      </w:r>
    </w:p>
    <w:sectPr w:rsidR="002278F1" w:rsidRPr="001D1652" w:rsidSect="00034616">
      <w:headerReference w:type="default" r:id="rId8"/>
      <w:pgSz w:w="11906" w:h="16838"/>
      <w:pgMar w:top="1417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B6A" w:rsidRDefault="007B0B6A" w:rsidP="001F5C0D">
      <w:pPr>
        <w:spacing w:after="0" w:line="240" w:lineRule="auto"/>
      </w:pPr>
      <w:r>
        <w:separator/>
      </w:r>
    </w:p>
  </w:endnote>
  <w:endnote w:type="continuationSeparator" w:id="0">
    <w:p w:rsidR="007B0B6A" w:rsidRDefault="007B0B6A" w:rsidP="001F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B6A" w:rsidRDefault="007B0B6A" w:rsidP="001F5C0D">
      <w:pPr>
        <w:spacing w:after="0" w:line="240" w:lineRule="auto"/>
      </w:pPr>
      <w:r>
        <w:separator/>
      </w:r>
    </w:p>
  </w:footnote>
  <w:footnote w:type="continuationSeparator" w:id="0">
    <w:p w:rsidR="007B0B6A" w:rsidRDefault="007B0B6A" w:rsidP="001F5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C0D" w:rsidRDefault="001F5C0D">
    <w:pPr>
      <w:pStyle w:val="Cabealho"/>
      <w:rPr>
        <w:lang w:val="pt-BR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-52070</wp:posOffset>
          </wp:positionH>
          <wp:positionV relativeFrom="paragraph">
            <wp:posOffset>-106045</wp:posOffset>
          </wp:positionV>
          <wp:extent cx="1209675" cy="866775"/>
          <wp:effectExtent l="0" t="0" r="9525" b="9525"/>
          <wp:wrapThrough wrapText="bothSides">
            <wp:wrapPolygon edited="0">
              <wp:start x="0" y="0"/>
              <wp:lineTo x="0" y="21363"/>
              <wp:lineTo x="21430" y="21363"/>
              <wp:lineTo x="21430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F5C0D" w:rsidRDefault="001F5C0D">
    <w:pPr>
      <w:pStyle w:val="Cabealho"/>
      <w:rPr>
        <w:lang w:val="pt-BR"/>
      </w:rPr>
    </w:pPr>
  </w:p>
  <w:p w:rsidR="001F5C0D" w:rsidRPr="001F5C0D" w:rsidRDefault="001F5C0D" w:rsidP="001F5C0D">
    <w:pPr>
      <w:pStyle w:val="Cabealho"/>
      <w:tabs>
        <w:tab w:val="clear" w:pos="4680"/>
        <w:tab w:val="clear" w:pos="9360"/>
        <w:tab w:val="left" w:pos="1230"/>
      </w:tabs>
      <w:rPr>
        <w:b/>
        <w:sz w:val="24"/>
        <w:szCs w:val="24"/>
        <w:lang w:val="pt-BR"/>
      </w:rPr>
    </w:pPr>
    <w:r>
      <w:rPr>
        <w:lang w:val="pt-BR"/>
      </w:rPr>
      <w:tab/>
      <w:t xml:space="preserve">                        </w:t>
    </w:r>
    <w:r w:rsidRPr="001F5C0D">
      <w:rPr>
        <w:b/>
        <w:sz w:val="24"/>
        <w:szCs w:val="24"/>
        <w:lang w:val="pt-BR"/>
      </w:rPr>
      <w:t>ESTADO DE MATO GROSSO DO SUL</w:t>
    </w:r>
  </w:p>
  <w:p w:rsidR="001F5C0D" w:rsidRPr="001F5C0D" w:rsidRDefault="001F5C0D" w:rsidP="001F5C0D">
    <w:pPr>
      <w:pStyle w:val="Cabealho"/>
      <w:jc w:val="center"/>
      <w:rPr>
        <w:b/>
        <w:sz w:val="24"/>
        <w:szCs w:val="24"/>
        <w:lang w:val="pt-BR"/>
      </w:rPr>
    </w:pPr>
    <w:r w:rsidRPr="001F5C0D">
      <w:rPr>
        <w:b/>
        <w:sz w:val="24"/>
        <w:szCs w:val="24"/>
        <w:lang w:val="pt-BR"/>
      </w:rPr>
      <w:t>PREFEITURA MUNICIPAL DE BELA VISTA</w:t>
    </w:r>
  </w:p>
  <w:p w:rsidR="001F5C0D" w:rsidRPr="001F5C0D" w:rsidRDefault="001F5C0D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1652"/>
    <w:rsid w:val="001F5C0D"/>
    <w:rsid w:val="002278F1"/>
    <w:rsid w:val="0029639D"/>
    <w:rsid w:val="00326F90"/>
    <w:rsid w:val="00411856"/>
    <w:rsid w:val="007B0B6A"/>
    <w:rsid w:val="00AA1D8D"/>
    <w:rsid w:val="00B47730"/>
    <w:rsid w:val="00CB0664"/>
    <w:rsid w:val="00CC2109"/>
    <w:rsid w:val="00F40904"/>
    <w:rsid w:val="00FA6DA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1093F0"/>
  <w14:defaultImageDpi w14:val="300"/>
  <w15:docId w15:val="{88A65F21-E7D8-456C-BEC4-BBFA697D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67999A4-E63C-4478-B861-3396BB28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usuario</cp:lastModifiedBy>
  <cp:revision>2</cp:revision>
  <cp:lastPrinted>2026-05-18T12:01:00Z</cp:lastPrinted>
  <dcterms:created xsi:type="dcterms:W3CDTF">2026-05-18T12:24:00Z</dcterms:created>
  <dcterms:modified xsi:type="dcterms:W3CDTF">2026-05-18T12:24:00Z</dcterms:modified>
  <cp:category/>
</cp:coreProperties>
</file>